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982CE" w14:textId="77777777" w:rsidR="00547590" w:rsidRPr="00547590" w:rsidRDefault="00547590" w:rsidP="00547590">
      <w:pPr>
        <w:spacing w:after="0" w:line="240" w:lineRule="auto"/>
        <w:ind w:left="5040"/>
        <w:rPr>
          <w:iCs/>
        </w:rPr>
      </w:pPr>
      <w:r w:rsidRPr="00547590">
        <w:rPr>
          <w:iCs/>
        </w:rPr>
        <w:t xml:space="preserve">Skuodo rajono savivaldybės </w:t>
      </w:r>
      <w:proofErr w:type="spellStart"/>
      <w:r w:rsidRPr="00547590">
        <w:rPr>
          <w:iCs/>
        </w:rPr>
        <w:t>gyventojų</w:t>
      </w:r>
      <w:proofErr w:type="spellEnd"/>
    </w:p>
    <w:p w14:paraId="1B0AE198" w14:textId="6BAA3FC7" w:rsidR="00547590" w:rsidRPr="00547590" w:rsidRDefault="00547590" w:rsidP="00547590">
      <w:pPr>
        <w:spacing w:after="0" w:line="240" w:lineRule="auto"/>
        <w:ind w:left="5040"/>
        <w:rPr>
          <w:iCs/>
        </w:rPr>
      </w:pPr>
      <w:proofErr w:type="spellStart"/>
      <w:r w:rsidRPr="00547590">
        <w:rPr>
          <w:iCs/>
        </w:rPr>
        <w:t>asbesto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turinčio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šiferio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atliekų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tvarkymo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išlaidų</w:t>
      </w:r>
      <w:proofErr w:type="spellEnd"/>
    </w:p>
    <w:p w14:paraId="0E5382F6" w14:textId="77777777" w:rsidR="00547590" w:rsidRPr="00547590" w:rsidRDefault="00547590" w:rsidP="00547590">
      <w:pPr>
        <w:spacing w:after="0" w:line="240" w:lineRule="auto"/>
        <w:ind w:left="5040"/>
        <w:rPr>
          <w:iCs/>
        </w:rPr>
      </w:pPr>
      <w:proofErr w:type="spellStart"/>
      <w:r w:rsidRPr="00547590">
        <w:rPr>
          <w:iCs/>
        </w:rPr>
        <w:t>dalinio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kompensavimo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tvarkos</w:t>
      </w:r>
      <w:proofErr w:type="spellEnd"/>
      <w:r w:rsidRPr="00547590">
        <w:rPr>
          <w:iCs/>
        </w:rPr>
        <w:t xml:space="preserve"> </w:t>
      </w:r>
      <w:proofErr w:type="spellStart"/>
      <w:r w:rsidRPr="00547590">
        <w:rPr>
          <w:iCs/>
        </w:rPr>
        <w:t>aprašo</w:t>
      </w:r>
      <w:proofErr w:type="spellEnd"/>
    </w:p>
    <w:p w14:paraId="4AEA0BC1" w14:textId="34D3C18E" w:rsidR="00966EC4" w:rsidRDefault="00547590" w:rsidP="00547590">
      <w:pPr>
        <w:spacing w:after="0" w:line="240" w:lineRule="auto"/>
        <w:ind w:left="5040"/>
        <w:rPr>
          <w:iCs/>
        </w:rPr>
      </w:pPr>
      <w:proofErr w:type="spellStart"/>
      <w:r w:rsidRPr="00547590">
        <w:rPr>
          <w:iCs/>
        </w:rPr>
        <w:t>priedas</w:t>
      </w:r>
      <w:proofErr w:type="spellEnd"/>
    </w:p>
    <w:p w14:paraId="51ECFE06" w14:textId="77777777" w:rsidR="00547590" w:rsidRPr="00547590" w:rsidRDefault="00547590" w:rsidP="00547590">
      <w:pPr>
        <w:spacing w:after="0" w:line="240" w:lineRule="auto"/>
        <w:rPr>
          <w:iCs/>
        </w:rPr>
      </w:pPr>
    </w:p>
    <w:p w14:paraId="0FD1CA80" w14:textId="002CA00A" w:rsidR="00966EC4" w:rsidRDefault="00000000">
      <w:pPr>
        <w:jc w:val="center"/>
      </w:pPr>
      <w:r>
        <w:rPr>
          <w:b/>
        </w:rPr>
        <w:t>(</w:t>
      </w:r>
      <w:proofErr w:type="spellStart"/>
      <w:r>
        <w:rPr>
          <w:b/>
        </w:rPr>
        <w:t>Prašymo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dėl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asbesto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turinči</w:t>
      </w:r>
      <w:r w:rsidR="00BC1082">
        <w:rPr>
          <w:b/>
        </w:rPr>
        <w:t>o</w:t>
      </w:r>
      <w:proofErr w:type="spellEnd"/>
      <w:r w:rsidR="00BC1082">
        <w:rPr>
          <w:b/>
        </w:rPr>
        <w:t xml:space="preserve"> </w:t>
      </w:r>
      <w:proofErr w:type="spellStart"/>
      <w:r w:rsidR="00BC1082">
        <w:rPr>
          <w:b/>
        </w:rPr>
        <w:t>šiferio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atliekų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tvarkymo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išlaidų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dalinio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kompensavimo</w:t>
      </w:r>
      <w:proofErr w:type="spellEnd"/>
      <w:r>
        <w:rPr>
          <w:b/>
        </w:rPr>
        <w:t xml:space="preserve"> forma)</w:t>
      </w:r>
    </w:p>
    <w:p w14:paraId="0DD37F8B" w14:textId="77777777" w:rsidR="00A901E5" w:rsidRDefault="00A901E5"/>
    <w:p w14:paraId="7E524CBD" w14:textId="0302646E" w:rsidR="00966EC4" w:rsidRDefault="00BC1082">
      <w:r>
        <w:t xml:space="preserve">Skuodo rajono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direktoriui</w:t>
      </w:r>
      <w:proofErr w:type="spellEnd"/>
    </w:p>
    <w:p w14:paraId="3656F05D" w14:textId="77777777" w:rsidR="00966EC4" w:rsidRDefault="00966EC4"/>
    <w:p w14:paraId="404FE372" w14:textId="05CE4525" w:rsidR="00966EC4" w:rsidRDefault="00000000">
      <w:pPr>
        <w:jc w:val="center"/>
      </w:pPr>
      <w:r>
        <w:t>PRAŠYMAS</w:t>
      </w:r>
      <w:r>
        <w:br/>
        <w:t>DĖL ASBESTO TURINČI</w:t>
      </w:r>
      <w:r w:rsidR="00BC1082">
        <w:t>O ŠIFERIO</w:t>
      </w:r>
      <w:r>
        <w:t xml:space="preserve"> ATLIEKŲ TVARKYMO IŠLAIDŲ DALINIO KOMPENSAVIMO</w:t>
      </w:r>
    </w:p>
    <w:p w14:paraId="53D56714" w14:textId="77777777" w:rsidR="00966EC4" w:rsidRPr="006048B9" w:rsidRDefault="00000000">
      <w:pPr>
        <w:jc w:val="center"/>
        <w:rPr>
          <w:lang w:val="fr-FR"/>
        </w:rPr>
      </w:pPr>
      <w:r w:rsidRPr="006048B9">
        <w:rPr>
          <w:lang w:val="fr-FR"/>
        </w:rPr>
        <w:t>20___ m. ________________ mėn. ___ d.</w:t>
      </w:r>
    </w:p>
    <w:p w14:paraId="5B1D3662" w14:textId="77777777" w:rsidR="00DB0421" w:rsidRDefault="00DB0421">
      <w:pPr>
        <w:rPr>
          <w:lang w:val="fr-FR"/>
        </w:rPr>
      </w:pPr>
    </w:p>
    <w:p w14:paraId="3CE03BDD" w14:textId="69F79BB4" w:rsidR="00966EC4" w:rsidRPr="006048B9" w:rsidRDefault="00000000">
      <w:pPr>
        <w:rPr>
          <w:lang w:val="fr-FR"/>
        </w:rPr>
      </w:pPr>
      <w:r w:rsidRPr="006048B9">
        <w:rPr>
          <w:lang w:val="fr-FR"/>
        </w:rPr>
        <w:t>Pareiškėjo vardas, pavardė: ______________________________________</w:t>
      </w:r>
      <w:r w:rsidR="00C609CF">
        <w:rPr>
          <w:lang w:val="fr-FR"/>
        </w:rPr>
        <w:t>_________</w:t>
      </w:r>
      <w:r w:rsidRPr="006048B9">
        <w:rPr>
          <w:lang w:val="fr-FR"/>
        </w:rPr>
        <w:t>__________</w:t>
      </w:r>
    </w:p>
    <w:p w14:paraId="2915751A" w14:textId="24069790" w:rsidR="00966EC4" w:rsidRDefault="00000000">
      <w:proofErr w:type="spellStart"/>
      <w:r>
        <w:t>Gyvenamosios</w:t>
      </w:r>
      <w:proofErr w:type="spellEnd"/>
      <w:r>
        <w:t xml:space="preserve"> vietos / </w:t>
      </w:r>
      <w:proofErr w:type="spellStart"/>
      <w:r>
        <w:t>nekilnojamojo</w:t>
      </w:r>
      <w:proofErr w:type="spellEnd"/>
      <w:r>
        <w:t xml:space="preserve"> </w:t>
      </w:r>
      <w:proofErr w:type="spellStart"/>
      <w:r>
        <w:t>turto</w:t>
      </w:r>
      <w:proofErr w:type="spellEnd"/>
      <w:r>
        <w:t xml:space="preserve"> </w:t>
      </w:r>
      <w:proofErr w:type="spellStart"/>
      <w:r>
        <w:t>adresas</w:t>
      </w:r>
      <w:proofErr w:type="spellEnd"/>
      <w:r>
        <w:t>:</w:t>
      </w:r>
      <w:r w:rsidR="00C609CF">
        <w:t xml:space="preserve"> _____________________</w:t>
      </w:r>
      <w:r w:rsidR="00525E21">
        <w:t>______________</w:t>
      </w:r>
      <w:r w:rsidR="00C609CF">
        <w:t>___</w:t>
      </w:r>
      <w:r>
        <w:t xml:space="preserve"> </w:t>
      </w:r>
      <w:r w:rsidR="00C609CF">
        <w:t>____________________________________________________</w:t>
      </w:r>
      <w:r>
        <w:t>____________________________</w:t>
      </w:r>
    </w:p>
    <w:p w14:paraId="373A31D3" w14:textId="0811D19A" w:rsidR="00966EC4" w:rsidRDefault="00000000">
      <w:r>
        <w:t>Telefono numeris: ________________________________________________</w:t>
      </w:r>
      <w:r w:rsidR="00C609CF">
        <w:t>________</w:t>
      </w:r>
      <w:r>
        <w:t>_________</w:t>
      </w:r>
    </w:p>
    <w:p w14:paraId="4E9646A7" w14:textId="2705811E" w:rsidR="00966EC4" w:rsidRDefault="00000000">
      <w:r>
        <w:t>El. pašto adresas: __________________________________</w:t>
      </w:r>
      <w:r w:rsidR="00C609CF">
        <w:t>________</w:t>
      </w:r>
      <w:r>
        <w:t>_______________________</w:t>
      </w:r>
    </w:p>
    <w:p w14:paraId="7621527A" w14:textId="65FA6D1F" w:rsidR="00966EC4" w:rsidRDefault="00000000">
      <w:r>
        <w:t xml:space="preserve">Banko </w:t>
      </w:r>
      <w:proofErr w:type="spellStart"/>
      <w:r>
        <w:t>sąskaitos</w:t>
      </w:r>
      <w:proofErr w:type="spellEnd"/>
      <w:r>
        <w:t xml:space="preserve"> </w:t>
      </w:r>
      <w:proofErr w:type="spellStart"/>
      <w:r>
        <w:t>numeris</w:t>
      </w:r>
      <w:proofErr w:type="spellEnd"/>
      <w:r>
        <w:t xml:space="preserve"> (IBAN): _______________</w:t>
      </w:r>
      <w:r w:rsidR="00C609CF">
        <w:t>________</w:t>
      </w:r>
      <w:r>
        <w:t>_____________________________</w:t>
      </w:r>
    </w:p>
    <w:p w14:paraId="1E83173A" w14:textId="3D628C42" w:rsidR="00966EC4" w:rsidRDefault="00000000">
      <w:proofErr w:type="spellStart"/>
      <w:r>
        <w:t>Sumokėta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tvarkymą</w:t>
      </w:r>
      <w:proofErr w:type="spellEnd"/>
      <w:r>
        <w:t xml:space="preserve"> (</w:t>
      </w:r>
      <w:proofErr w:type="spellStart"/>
      <w:r>
        <w:t>Eur</w:t>
      </w:r>
      <w:proofErr w:type="spellEnd"/>
      <w:r>
        <w:t>): __________________________</w:t>
      </w:r>
      <w:r w:rsidR="00C609CF">
        <w:t>_________</w:t>
      </w:r>
      <w:r>
        <w:t>__________</w:t>
      </w:r>
    </w:p>
    <w:p w14:paraId="7CF3AF7D" w14:textId="77777777" w:rsidR="00966EC4" w:rsidRDefault="00000000">
      <w:proofErr w:type="spellStart"/>
      <w:r>
        <w:t>Pridedami</w:t>
      </w:r>
      <w:proofErr w:type="spellEnd"/>
      <w:r>
        <w:t xml:space="preserve"> </w:t>
      </w:r>
      <w:proofErr w:type="spellStart"/>
      <w:r>
        <w:t>dokumentai</w:t>
      </w:r>
      <w:proofErr w:type="spellEnd"/>
      <w:r>
        <w:t>:</w:t>
      </w:r>
    </w:p>
    <w:p w14:paraId="2BA042B3" w14:textId="4F47B190" w:rsidR="00966EC4" w:rsidRDefault="00000000">
      <w:pPr>
        <w:pStyle w:val="Sraassunumeriais"/>
      </w:pPr>
      <w:proofErr w:type="spellStart"/>
      <w:r>
        <w:t>Asmens</w:t>
      </w:r>
      <w:proofErr w:type="spellEnd"/>
      <w:r>
        <w:t xml:space="preserve"> </w:t>
      </w:r>
      <w:proofErr w:type="spellStart"/>
      <w:r>
        <w:t>tapatybę</w:t>
      </w:r>
      <w:proofErr w:type="spellEnd"/>
      <w:r>
        <w:t xml:space="preserve"> </w:t>
      </w:r>
      <w:proofErr w:type="spellStart"/>
      <w:r>
        <w:t>patvirtinančio</w:t>
      </w:r>
      <w:proofErr w:type="spellEnd"/>
      <w:r>
        <w:t xml:space="preserve"> </w:t>
      </w:r>
      <w:proofErr w:type="spellStart"/>
      <w:r>
        <w:t>dokumento</w:t>
      </w:r>
      <w:proofErr w:type="spellEnd"/>
      <w:r>
        <w:t xml:space="preserve"> kopija.</w:t>
      </w:r>
    </w:p>
    <w:p w14:paraId="2B236A88" w14:textId="66D4FC40" w:rsidR="00966EC4" w:rsidRDefault="00000000">
      <w:pPr>
        <w:pStyle w:val="Sraassunumeriais"/>
      </w:pPr>
      <w:proofErr w:type="spellStart"/>
      <w:r>
        <w:t>Sąskait</w:t>
      </w:r>
      <w:r w:rsidR="00525E21">
        <w:t>os</w:t>
      </w:r>
      <w:proofErr w:type="spellEnd"/>
      <w:r>
        <w:t xml:space="preserve"> </w:t>
      </w:r>
      <w:proofErr w:type="spellStart"/>
      <w:r>
        <w:t>faktūr</w:t>
      </w:r>
      <w:r w:rsidR="00525E21">
        <w:t>os</w:t>
      </w:r>
      <w:proofErr w:type="spellEnd"/>
      <w:r>
        <w:t xml:space="preserve"> / </w:t>
      </w:r>
      <w:proofErr w:type="spellStart"/>
      <w:r>
        <w:t>kvit</w:t>
      </w:r>
      <w:r w:rsidR="00525E21">
        <w:t>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 w:rsidR="00525E21">
        <w:t>asbesto</w:t>
      </w:r>
      <w:proofErr w:type="spellEnd"/>
      <w:r w:rsidR="00525E21">
        <w:t xml:space="preserve"> </w:t>
      </w:r>
      <w:proofErr w:type="spellStart"/>
      <w:r w:rsidR="00525E21">
        <w:t>turinčio</w:t>
      </w:r>
      <w:proofErr w:type="spellEnd"/>
      <w:r w:rsidR="00525E21">
        <w:t xml:space="preserve"> </w:t>
      </w:r>
      <w:proofErr w:type="spellStart"/>
      <w:r w:rsidR="00525E21">
        <w:t>šiferio</w:t>
      </w:r>
      <w:proofErr w:type="spellEnd"/>
      <w:r w:rsidR="00525E21"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šalinimą</w:t>
      </w:r>
      <w:proofErr w:type="spellEnd"/>
      <w:r w:rsidR="00525E21">
        <w:t xml:space="preserve"> </w:t>
      </w:r>
      <w:proofErr w:type="spellStart"/>
      <w:r w:rsidR="00525E21">
        <w:t>kopija</w:t>
      </w:r>
      <w:proofErr w:type="spellEnd"/>
      <w:r>
        <w:t>.</w:t>
      </w:r>
    </w:p>
    <w:p w14:paraId="61815E79" w14:textId="6354BB27" w:rsidR="00DB0421" w:rsidRDefault="00DB0421">
      <w:pPr>
        <w:pStyle w:val="Sraassunumeriais"/>
      </w:pPr>
      <w:proofErr w:type="spellStart"/>
      <w:r>
        <w:t>A</w:t>
      </w:r>
      <w:r w:rsidRPr="00DB0421">
        <w:t>pmokėjimą</w:t>
      </w:r>
      <w:proofErr w:type="spellEnd"/>
      <w:r w:rsidRPr="00DB0421">
        <w:t xml:space="preserve"> </w:t>
      </w:r>
      <w:proofErr w:type="spellStart"/>
      <w:r w:rsidRPr="00DB0421">
        <w:t>įrodanči</w:t>
      </w:r>
      <w:r>
        <w:t>o</w:t>
      </w:r>
      <w:proofErr w:type="spellEnd"/>
      <w:r w:rsidRPr="00DB0421">
        <w:t xml:space="preserve"> </w:t>
      </w:r>
      <w:proofErr w:type="spellStart"/>
      <w:r w:rsidRPr="00DB0421">
        <w:t>dokument</w:t>
      </w:r>
      <w:r>
        <w:t>o</w:t>
      </w:r>
      <w:proofErr w:type="spellEnd"/>
      <w:r w:rsidRPr="00DB0421">
        <w:t xml:space="preserve"> </w:t>
      </w:r>
      <w:proofErr w:type="spellStart"/>
      <w:r w:rsidRPr="00DB0421">
        <w:t>kopija</w:t>
      </w:r>
      <w:proofErr w:type="spellEnd"/>
      <w:r>
        <w:t>.</w:t>
      </w:r>
    </w:p>
    <w:p w14:paraId="08BA9C6E" w14:textId="17DB23B9" w:rsidR="00966EC4" w:rsidRDefault="00000000">
      <w:pPr>
        <w:pStyle w:val="Sraassunumeriais"/>
      </w:pPr>
      <w:r>
        <w:t xml:space="preserve">Kiti </w:t>
      </w:r>
      <w:proofErr w:type="spellStart"/>
      <w:r>
        <w:t>dokumentai</w:t>
      </w:r>
      <w:proofErr w:type="spellEnd"/>
      <w:r>
        <w:t xml:space="preserve"> (</w:t>
      </w:r>
      <w:proofErr w:type="spellStart"/>
      <w:r>
        <w:t>nurodyti</w:t>
      </w:r>
      <w:proofErr w:type="spellEnd"/>
      <w:r>
        <w:t>): _____________________</w:t>
      </w:r>
      <w:r w:rsidR="00C609CF">
        <w:t>________</w:t>
      </w:r>
      <w:r>
        <w:t>_________________________</w:t>
      </w:r>
    </w:p>
    <w:p w14:paraId="3007ED18" w14:textId="0271749D" w:rsidR="00966EC4" w:rsidRDefault="00A901E5" w:rsidP="00D17B65">
      <w:pPr>
        <w:spacing w:after="0" w:line="240" w:lineRule="auto"/>
        <w:jc w:val="both"/>
      </w:pPr>
      <w:proofErr w:type="spellStart"/>
      <w:r>
        <w:t>Teikdamas</w:t>
      </w:r>
      <w:proofErr w:type="spellEnd"/>
      <w:r>
        <w:t xml:space="preserve"> </w:t>
      </w:r>
      <w:proofErr w:type="spellStart"/>
      <w:r>
        <w:t>šį</w:t>
      </w:r>
      <w:proofErr w:type="spellEnd"/>
      <w:r>
        <w:t xml:space="preserve"> </w:t>
      </w:r>
      <w:proofErr w:type="spellStart"/>
      <w:r>
        <w:t>pasirašytą</w:t>
      </w:r>
      <w:proofErr w:type="spellEnd"/>
      <w:r>
        <w:t xml:space="preserve"> </w:t>
      </w:r>
      <w:proofErr w:type="spellStart"/>
      <w:r>
        <w:t>prašymą</w:t>
      </w:r>
      <w:proofErr w:type="spellEnd"/>
      <w:r>
        <w:t xml:space="preserve"> </w:t>
      </w:r>
      <w:proofErr w:type="spellStart"/>
      <w:r>
        <w:t>patvirtinu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pateikta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teisinga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</w:t>
      </w:r>
      <w:r w:rsidR="00DB0421" w:rsidRPr="00DB0421">
        <w:t>utinku</w:t>
      </w:r>
      <w:proofErr w:type="spellEnd"/>
      <w:r w:rsidR="00DB0421" w:rsidRPr="00DB0421">
        <w:t xml:space="preserve">, </w:t>
      </w:r>
      <w:proofErr w:type="spellStart"/>
      <w:r w:rsidR="00DB0421" w:rsidRPr="00DB0421">
        <w:t>kad</w:t>
      </w:r>
      <w:proofErr w:type="spellEnd"/>
      <w:r w:rsidR="00DB0421" w:rsidRPr="00DB0421">
        <w:t xml:space="preserve"> mano </w:t>
      </w:r>
      <w:proofErr w:type="spellStart"/>
      <w:r w:rsidR="00DB0421" w:rsidRPr="00DB0421">
        <w:t>asmens</w:t>
      </w:r>
      <w:proofErr w:type="spellEnd"/>
      <w:r w:rsidR="00DB0421" w:rsidRPr="00DB0421">
        <w:t xml:space="preserve"> </w:t>
      </w:r>
      <w:proofErr w:type="spellStart"/>
      <w:r w:rsidR="00DB0421" w:rsidRPr="00DB0421">
        <w:t>duomenys</w:t>
      </w:r>
      <w:proofErr w:type="spellEnd"/>
      <w:r w:rsidR="00DB0421" w:rsidRPr="00DB0421">
        <w:t xml:space="preserve"> </w:t>
      </w:r>
      <w:proofErr w:type="spellStart"/>
      <w:r w:rsidR="00DB0421" w:rsidRPr="00DB0421">
        <w:t>ir</w:t>
      </w:r>
      <w:proofErr w:type="spellEnd"/>
      <w:r w:rsidR="00DB0421" w:rsidRPr="00DB0421">
        <w:t xml:space="preserve"> </w:t>
      </w:r>
      <w:proofErr w:type="spellStart"/>
      <w:r w:rsidR="00DB0421" w:rsidRPr="00DB0421">
        <w:t>duomenys</w:t>
      </w:r>
      <w:proofErr w:type="spellEnd"/>
      <w:r w:rsidR="00DB0421" w:rsidRPr="00DB0421">
        <w:t xml:space="preserve"> </w:t>
      </w:r>
      <w:proofErr w:type="spellStart"/>
      <w:r w:rsidR="00DB0421" w:rsidRPr="00DB0421">
        <w:t>apie</w:t>
      </w:r>
      <w:proofErr w:type="spellEnd"/>
      <w:r w:rsidR="00DB0421" w:rsidRPr="00DB0421">
        <w:t xml:space="preserve"> man </w:t>
      </w:r>
      <w:proofErr w:type="spellStart"/>
      <w:r w:rsidR="00DB0421" w:rsidRPr="00DB0421">
        <w:t>nuosavybės</w:t>
      </w:r>
      <w:proofErr w:type="spellEnd"/>
      <w:r w:rsidR="00DB0421" w:rsidRPr="00DB0421">
        <w:t xml:space="preserve"> </w:t>
      </w:r>
      <w:proofErr w:type="spellStart"/>
      <w:r w:rsidR="00DB0421" w:rsidRPr="00DB0421">
        <w:t>teise</w:t>
      </w:r>
      <w:proofErr w:type="spellEnd"/>
      <w:r w:rsidR="00DB0421" w:rsidRPr="00DB0421">
        <w:t xml:space="preserve"> </w:t>
      </w:r>
      <w:proofErr w:type="spellStart"/>
      <w:r w:rsidR="00DB0421" w:rsidRPr="00DB0421">
        <w:t>priklausantį</w:t>
      </w:r>
      <w:proofErr w:type="spellEnd"/>
      <w:r w:rsidR="00DB0421" w:rsidRPr="00DB0421">
        <w:t xml:space="preserve"> </w:t>
      </w:r>
      <w:proofErr w:type="spellStart"/>
      <w:r w:rsidR="00DB0421" w:rsidRPr="00DB0421">
        <w:t>nekilnojamąjį</w:t>
      </w:r>
      <w:proofErr w:type="spellEnd"/>
      <w:r w:rsidR="00DB0421" w:rsidRPr="00DB0421">
        <w:t xml:space="preserve"> </w:t>
      </w:r>
      <w:proofErr w:type="spellStart"/>
      <w:r w:rsidR="00DB0421" w:rsidRPr="00DB0421">
        <w:t>turtą</w:t>
      </w:r>
      <w:proofErr w:type="spellEnd"/>
      <w:r w:rsidR="00DB0421" w:rsidRPr="00DB0421">
        <w:t xml:space="preserve"> </w:t>
      </w:r>
      <w:proofErr w:type="spellStart"/>
      <w:r w:rsidR="00DB0421" w:rsidRPr="00DB0421">
        <w:t>būtų</w:t>
      </w:r>
      <w:proofErr w:type="spellEnd"/>
      <w:r w:rsidR="00DB0421" w:rsidRPr="00DB0421">
        <w:t xml:space="preserve"> </w:t>
      </w:r>
      <w:proofErr w:type="spellStart"/>
      <w:r w:rsidR="00DB0421" w:rsidRPr="00DB0421">
        <w:t>tvarkomi</w:t>
      </w:r>
      <w:proofErr w:type="spellEnd"/>
      <w:r w:rsidR="00DB0421" w:rsidRPr="00DB0421">
        <w:t xml:space="preserve"> </w:t>
      </w:r>
      <w:proofErr w:type="spellStart"/>
      <w:r w:rsidR="00DB0421" w:rsidRPr="00DB0421">
        <w:t>šio</w:t>
      </w:r>
      <w:proofErr w:type="spellEnd"/>
      <w:r w:rsidR="00DB0421" w:rsidRPr="00DB0421">
        <w:t xml:space="preserve"> </w:t>
      </w:r>
      <w:proofErr w:type="spellStart"/>
      <w:r w:rsidR="00DB0421" w:rsidRPr="00DB0421">
        <w:t>prašymo</w:t>
      </w:r>
      <w:proofErr w:type="spellEnd"/>
      <w:r w:rsidR="00DB0421" w:rsidRPr="00DB0421">
        <w:t xml:space="preserve"> </w:t>
      </w:r>
      <w:proofErr w:type="spellStart"/>
      <w:r w:rsidR="00DB0421" w:rsidRPr="00DB0421">
        <w:t>nagrinėjimo</w:t>
      </w:r>
      <w:proofErr w:type="spellEnd"/>
      <w:r w:rsidR="00DB0421" w:rsidRPr="00DB0421">
        <w:t xml:space="preserve"> </w:t>
      </w:r>
      <w:proofErr w:type="spellStart"/>
      <w:r w:rsidR="00DB0421" w:rsidRPr="00DB0421">
        <w:t>tikslais</w:t>
      </w:r>
      <w:proofErr w:type="spellEnd"/>
      <w:r w:rsidR="00DB0421" w:rsidRPr="00DB0421">
        <w:t>.</w:t>
      </w:r>
    </w:p>
    <w:p w14:paraId="23E9FA31" w14:textId="77777777" w:rsidR="00AF50DA" w:rsidRDefault="00AF50DA" w:rsidP="00D17B65">
      <w:pPr>
        <w:spacing w:after="0" w:line="240" w:lineRule="auto"/>
        <w:jc w:val="both"/>
      </w:pPr>
    </w:p>
    <w:p w14:paraId="62F22B53" w14:textId="72283527" w:rsidR="00AF50DA" w:rsidRPr="00AF50DA" w:rsidRDefault="00AF50DA" w:rsidP="00D17B65">
      <w:pPr>
        <w:spacing w:after="0" w:line="240" w:lineRule="auto"/>
        <w:jc w:val="both"/>
        <w:rPr>
          <w:b/>
          <w:bCs/>
        </w:rPr>
      </w:pPr>
      <w:proofErr w:type="spellStart"/>
      <w:r>
        <w:rPr>
          <w:b/>
          <w:bCs/>
        </w:rPr>
        <w:t>S</w:t>
      </w:r>
      <w:r w:rsidRPr="00AF50DA">
        <w:rPr>
          <w:b/>
          <w:bCs/>
        </w:rPr>
        <w:t>utink</w:t>
      </w:r>
      <w:r>
        <w:rPr>
          <w:b/>
          <w:bCs/>
        </w:rPr>
        <w:t>u</w:t>
      </w:r>
      <w:proofErr w:type="spellEnd"/>
      <w:r>
        <w:rPr>
          <w:b/>
          <w:bCs/>
        </w:rPr>
        <w:t xml:space="preserve"> / </w:t>
      </w:r>
      <w:proofErr w:type="spellStart"/>
      <w:r>
        <w:rPr>
          <w:b/>
          <w:bCs/>
        </w:rPr>
        <w:t>nesutinku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nereikalingą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išbraukti</w:t>
      </w:r>
      <w:proofErr w:type="spellEnd"/>
      <w:r>
        <w:rPr>
          <w:b/>
          <w:bCs/>
        </w:rPr>
        <w:t>)</w:t>
      </w:r>
      <w:r w:rsidRPr="00AF50DA">
        <w:rPr>
          <w:b/>
          <w:bCs/>
        </w:rPr>
        <w:t xml:space="preserve">, </w:t>
      </w:r>
      <w:proofErr w:type="spellStart"/>
      <w:r w:rsidRPr="00AF50DA">
        <w:rPr>
          <w:b/>
          <w:bCs/>
        </w:rPr>
        <w:t>kad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einamaisiais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metais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netenkintas</w:t>
      </w:r>
      <w:proofErr w:type="spellEnd"/>
      <w:r w:rsidRPr="00AF50DA">
        <w:rPr>
          <w:b/>
          <w:bCs/>
        </w:rPr>
        <w:t xml:space="preserve"> </w:t>
      </w:r>
      <w:proofErr w:type="spellStart"/>
      <w:r>
        <w:rPr>
          <w:b/>
          <w:bCs/>
        </w:rPr>
        <w:t>šis</w:t>
      </w:r>
      <w:proofErr w:type="spellEnd"/>
      <w:r>
        <w:rPr>
          <w:b/>
          <w:bCs/>
        </w:rPr>
        <w:t xml:space="preserve"> mano</w:t>
      </w:r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prašymas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būtų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tenkinamas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kitais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biudžetiniais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metais</w:t>
      </w:r>
      <w:proofErr w:type="spellEnd"/>
      <w:r w:rsidRPr="00AF50DA">
        <w:rPr>
          <w:b/>
          <w:bCs/>
        </w:rPr>
        <w:t xml:space="preserve"> (</w:t>
      </w:r>
      <w:proofErr w:type="spellStart"/>
      <w:r w:rsidRPr="00AF50DA">
        <w:rPr>
          <w:b/>
          <w:bCs/>
        </w:rPr>
        <w:t>jeigu</w:t>
      </w:r>
      <w:proofErr w:type="spellEnd"/>
      <w:r w:rsidRPr="00AF50DA">
        <w:rPr>
          <w:b/>
          <w:bCs/>
        </w:rPr>
        <w:t xml:space="preserve"> Savivaldybės </w:t>
      </w:r>
      <w:proofErr w:type="spellStart"/>
      <w:r w:rsidRPr="00AF50DA">
        <w:rPr>
          <w:b/>
          <w:bCs/>
        </w:rPr>
        <w:t>biudžete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šiam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tikslui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suplanuotos</w:t>
      </w:r>
      <w:proofErr w:type="spellEnd"/>
      <w:r w:rsidRPr="00AF50DA">
        <w:rPr>
          <w:b/>
          <w:bCs/>
        </w:rPr>
        <w:t xml:space="preserve"> </w:t>
      </w:r>
      <w:proofErr w:type="spellStart"/>
      <w:r w:rsidRPr="00AF50DA">
        <w:rPr>
          <w:b/>
          <w:bCs/>
        </w:rPr>
        <w:t>lėšos</w:t>
      </w:r>
      <w:proofErr w:type="spellEnd"/>
      <w:r w:rsidRPr="00AF50DA">
        <w:rPr>
          <w:b/>
          <w:bCs/>
        </w:rPr>
        <w:t>).</w:t>
      </w:r>
    </w:p>
    <w:p w14:paraId="130D88B7" w14:textId="77777777" w:rsidR="00A901E5" w:rsidRDefault="00A901E5"/>
    <w:p w14:paraId="3B1F8C62" w14:textId="174C0664" w:rsidR="00966EC4" w:rsidRDefault="00000000">
      <w:r>
        <w:t>_______________________</w:t>
      </w:r>
      <w:r>
        <w:tab/>
      </w:r>
      <w:r>
        <w:tab/>
      </w:r>
      <w:r w:rsidR="00D17B65">
        <w:t xml:space="preserve">                       </w:t>
      </w:r>
      <w:r>
        <w:tab/>
        <w:t>_______________________</w:t>
      </w:r>
    </w:p>
    <w:p w14:paraId="44595D33" w14:textId="56CE10A2" w:rsidR="00966EC4" w:rsidRDefault="00364A5F">
      <w:r>
        <w:t xml:space="preserve">              (</w:t>
      </w:r>
      <w:proofErr w:type="spellStart"/>
      <w:r>
        <w:t>parašas</w:t>
      </w:r>
      <w:proofErr w:type="spellEnd"/>
      <w:r>
        <w:t>)</w:t>
      </w:r>
      <w:r>
        <w:tab/>
      </w:r>
      <w:r>
        <w:tab/>
      </w:r>
      <w:r>
        <w:tab/>
      </w:r>
      <w:r>
        <w:tab/>
        <w:t xml:space="preserve">        </w:t>
      </w:r>
      <w:r w:rsidR="00D17B65">
        <w:t xml:space="preserve">          </w:t>
      </w:r>
      <w:proofErr w:type="gramStart"/>
      <w:r w:rsidR="00D17B65">
        <w:t xml:space="preserve">  </w:t>
      </w:r>
      <w:r>
        <w:t xml:space="preserve"> (</w:t>
      </w:r>
      <w:proofErr w:type="spellStart"/>
      <w:proofErr w:type="gramEnd"/>
      <w:r>
        <w:t>vardas</w:t>
      </w:r>
      <w:proofErr w:type="spellEnd"/>
      <w:r>
        <w:t xml:space="preserve">, </w:t>
      </w:r>
      <w:proofErr w:type="spellStart"/>
      <w:r>
        <w:t>pavardė</w:t>
      </w:r>
      <w:proofErr w:type="spellEnd"/>
      <w:r>
        <w:t>)</w:t>
      </w:r>
    </w:p>
    <w:sectPr w:rsidR="00966EC4" w:rsidSect="00547590">
      <w:headerReference w:type="default" r:id="rId8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B9409" w14:textId="77777777" w:rsidR="00141FF2" w:rsidRDefault="00141FF2" w:rsidP="00E7678C">
      <w:pPr>
        <w:spacing w:after="0" w:line="240" w:lineRule="auto"/>
      </w:pPr>
      <w:r>
        <w:separator/>
      </w:r>
    </w:p>
  </w:endnote>
  <w:endnote w:type="continuationSeparator" w:id="0">
    <w:p w14:paraId="07B486DE" w14:textId="77777777" w:rsidR="00141FF2" w:rsidRDefault="00141FF2" w:rsidP="00E7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DAC8A" w14:textId="77777777" w:rsidR="00141FF2" w:rsidRDefault="00141FF2" w:rsidP="00E7678C">
      <w:pPr>
        <w:spacing w:after="0" w:line="240" w:lineRule="auto"/>
      </w:pPr>
      <w:r>
        <w:separator/>
      </w:r>
    </w:p>
  </w:footnote>
  <w:footnote w:type="continuationSeparator" w:id="0">
    <w:p w14:paraId="2C309255" w14:textId="77777777" w:rsidR="00141FF2" w:rsidRDefault="00141FF2" w:rsidP="00E7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2143" w14:textId="352FF4D9" w:rsidR="00E7678C" w:rsidRPr="00E7678C" w:rsidRDefault="00E7678C" w:rsidP="00E7678C">
    <w:pPr>
      <w:pStyle w:val="Antrats"/>
      <w:jc w:val="right"/>
      <w:rPr>
        <w:b/>
        <w:bCs/>
        <w:i/>
        <w:iCs/>
        <w:lang w:val="lt-LT"/>
      </w:rPr>
    </w:pPr>
    <w:r w:rsidRPr="00E7678C">
      <w:rPr>
        <w:b/>
        <w:bCs/>
        <w:i/>
        <w:iCs/>
        <w:lang w:val="lt-LT"/>
      </w:rPr>
      <w:t>Patikslintas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CA26894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5020237">
    <w:abstractNumId w:val="8"/>
  </w:num>
  <w:num w:numId="2" w16cid:durableId="1862083534">
    <w:abstractNumId w:val="6"/>
  </w:num>
  <w:num w:numId="3" w16cid:durableId="1680816165">
    <w:abstractNumId w:val="5"/>
  </w:num>
  <w:num w:numId="4" w16cid:durableId="1550679749">
    <w:abstractNumId w:val="4"/>
  </w:num>
  <w:num w:numId="5" w16cid:durableId="1052312557">
    <w:abstractNumId w:val="7"/>
  </w:num>
  <w:num w:numId="6" w16cid:durableId="1598444868">
    <w:abstractNumId w:val="3"/>
  </w:num>
  <w:num w:numId="7" w16cid:durableId="1516386839">
    <w:abstractNumId w:val="2"/>
  </w:num>
  <w:num w:numId="8" w16cid:durableId="463816441">
    <w:abstractNumId w:val="1"/>
  </w:num>
  <w:num w:numId="9" w16cid:durableId="195435420">
    <w:abstractNumId w:val="0"/>
  </w:num>
  <w:num w:numId="10" w16cid:durableId="167360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1FF2"/>
    <w:rsid w:val="0015074B"/>
    <w:rsid w:val="002452B5"/>
    <w:rsid w:val="00275578"/>
    <w:rsid w:val="0029639D"/>
    <w:rsid w:val="00326F90"/>
    <w:rsid w:val="00364A5F"/>
    <w:rsid w:val="003E0DB2"/>
    <w:rsid w:val="004538A5"/>
    <w:rsid w:val="00525E21"/>
    <w:rsid w:val="00547590"/>
    <w:rsid w:val="006048B9"/>
    <w:rsid w:val="006C22C4"/>
    <w:rsid w:val="00863CDB"/>
    <w:rsid w:val="00902389"/>
    <w:rsid w:val="00966EC4"/>
    <w:rsid w:val="00A901E5"/>
    <w:rsid w:val="00AA1D8D"/>
    <w:rsid w:val="00AF50DA"/>
    <w:rsid w:val="00AF74CB"/>
    <w:rsid w:val="00B47730"/>
    <w:rsid w:val="00B56A8E"/>
    <w:rsid w:val="00BC1082"/>
    <w:rsid w:val="00C4202C"/>
    <w:rsid w:val="00C609CF"/>
    <w:rsid w:val="00C925FE"/>
    <w:rsid w:val="00CB0664"/>
    <w:rsid w:val="00D17B65"/>
    <w:rsid w:val="00D24472"/>
    <w:rsid w:val="00D511FC"/>
    <w:rsid w:val="00DB0421"/>
    <w:rsid w:val="00E7678C"/>
    <w:rsid w:val="00FA7B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40C5E"/>
  <w14:defaultImageDpi w14:val="300"/>
  <w15:docId w15:val="{3034A826-2EF6-4083-A9BA-13E7C67D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Sadauskienė, Dalia</cp:lastModifiedBy>
  <cp:revision>2</cp:revision>
  <cp:lastPrinted>2026-08-07T10:57:00Z</cp:lastPrinted>
  <dcterms:created xsi:type="dcterms:W3CDTF">2026-08-24T07:59:00Z</dcterms:created>
  <dcterms:modified xsi:type="dcterms:W3CDTF">2026-08-24T07:59:00Z</dcterms:modified>
  <cp:category/>
</cp:coreProperties>
</file>